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6598" w14:textId="1474128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0725FF" w:rsidRPr="000725FF">
        <w:t>9</w:t>
      </w:r>
      <w:r w:rsidRPr="000725FF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3D6599" w14:textId="77777777" w:rsidR="00583EA0" w:rsidRDefault="00583EA0" w:rsidP="00583EA0">
      <w:r>
        <w:t>De grijze teksten met toelichting in de gele velden dienen te worden vervangen door invullingen van de gegadigde.</w:t>
      </w:r>
    </w:p>
    <w:p w14:paraId="283D659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83D659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9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9C" w14:textId="77777777" w:rsidR="00583EA0" w:rsidRDefault="00583EA0">
            <w:r>
              <w:t>Inschrijver</w:t>
            </w:r>
          </w:p>
        </w:tc>
      </w:tr>
      <w:tr w:rsidR="00583EA0" w14:paraId="283D65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9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9F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83D65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3" w14:textId="7A8029A5" w:rsidR="00583EA0" w:rsidRDefault="00E54DC1">
            <w:r>
              <w:t>Adres/</w:t>
            </w:r>
            <w:r w:rsidR="00583EA0">
              <w:t>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83D65A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7" w14:textId="77777777" w:rsidR="00583EA0" w:rsidRDefault="00583EA0">
            <w:r>
              <w:t xml:space="preserve">Referentieproject </w:t>
            </w:r>
          </w:p>
        </w:tc>
      </w:tr>
      <w:tr w:rsidR="00583EA0" w14:paraId="283D65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A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83D65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AE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83D65B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2" w14:textId="77777777" w:rsidR="00583EA0" w:rsidRDefault="00583EA0">
            <w:r>
              <w:t>Referentie heeft betrekking op:</w:t>
            </w:r>
          </w:p>
          <w:p w14:paraId="283D65B3" w14:textId="77777777" w:rsidR="00583EA0" w:rsidRDefault="00583EA0">
            <w:r>
              <w:t xml:space="preserve"> </w:t>
            </w:r>
          </w:p>
          <w:p w14:paraId="283D65B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B5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283D65B6" w14:textId="138E2964" w:rsidR="00583EA0" w:rsidRDefault="00583EA0">
            <w:r>
              <w:sym w:font="Wingdings" w:char="F06F"/>
            </w:r>
            <w:r>
              <w:t xml:space="preserve">  Kerncompetentie </w:t>
            </w:r>
            <w:r w:rsidR="003056D9">
              <w:t>B</w:t>
            </w:r>
          </w:p>
          <w:p w14:paraId="283D65B7" w14:textId="6EB3706B" w:rsidR="00583EA0" w:rsidRDefault="00583EA0">
            <w:r>
              <w:sym w:font="Wingdings" w:char="F06F"/>
            </w:r>
            <w:r>
              <w:t xml:space="preserve">  Kerncompetentie </w:t>
            </w:r>
            <w:r w:rsidR="003056D9">
              <w:t>C</w:t>
            </w:r>
          </w:p>
          <w:p w14:paraId="283D65B9" w14:textId="60BF1ED1" w:rsidR="00583EA0" w:rsidRDefault="003056D9">
            <w:r>
              <w:sym w:font="Wingdings" w:char="F06F"/>
            </w:r>
            <w:r>
              <w:t xml:space="preserve">  Kerncompetentie D</w:t>
            </w:r>
          </w:p>
        </w:tc>
      </w:tr>
      <w:tr w:rsidR="00583EA0" w14:paraId="283D65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BC" w14:textId="77777777" w:rsidR="00583EA0" w:rsidRDefault="00583EA0">
            <w:r>
              <w:t>Naam en adres opdrachtgever:</w:t>
            </w:r>
          </w:p>
        </w:tc>
      </w:tr>
      <w:tr w:rsidR="00583EA0" w14:paraId="283D65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BF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83D65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83D65C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7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83D65C9" w14:textId="77777777" w:rsidR="00583EA0" w:rsidRDefault="00583EA0">
            <w:pPr>
              <w:rPr>
                <w:highlight w:val="lightGray"/>
              </w:rPr>
            </w:pPr>
          </w:p>
          <w:p w14:paraId="283D65C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83D65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CD" w14:textId="77777777" w:rsidR="00583EA0" w:rsidRDefault="00583EA0">
            <w:r>
              <w:t>Nadere informatie referentieproject</w:t>
            </w:r>
          </w:p>
        </w:tc>
      </w:tr>
      <w:tr w:rsidR="00583EA0" w14:paraId="283D65D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0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83D65D2" w14:textId="77777777" w:rsidR="00583EA0" w:rsidRDefault="00583EA0">
            <w:pPr>
              <w:rPr>
                <w:highlight w:val="lightGray"/>
              </w:rPr>
            </w:pPr>
          </w:p>
          <w:p w14:paraId="283D65D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83D65D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6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83D65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A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83D65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DE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83D65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E2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83D65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E6" w14:textId="77777777" w:rsidR="00583EA0" w:rsidRDefault="00583EA0">
            <w:r>
              <w:t>Datum van oplevering</w:t>
            </w:r>
          </w:p>
          <w:p w14:paraId="283D65E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83D65E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B" w14:textId="77777777" w:rsidR="00583EA0" w:rsidRDefault="00583EA0">
            <w:r>
              <w:t>Contractvorm:</w:t>
            </w:r>
          </w:p>
          <w:p w14:paraId="283D65E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83D65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E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0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83D65F6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F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283D65F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D65F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D65F8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3D65F9" w14:textId="2248B64D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</w:t>
            </w:r>
            <w:r w:rsidR="00E620CA">
              <w:rPr>
                <w:highlight w:val="lightGray"/>
              </w:rPr>
              <w:t xml:space="preserve"> in maximaal 250 woorden</w:t>
            </w:r>
            <w:r>
              <w:rPr>
                <w:highlight w:val="lightGray"/>
              </w:rPr>
              <w:t xml:space="preserve"> &lt;eventueel aangevuld met projectbladen; totaal maximaal 4 bladzijden A4-formaat&gt;</w:t>
            </w:r>
          </w:p>
        </w:tc>
      </w:tr>
      <w:tr w:rsidR="00583EA0" w14:paraId="283D660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5F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5FC" w14:textId="7B8F7CD4" w:rsidR="00583EA0" w:rsidRDefault="00583EA0">
            <w:r>
              <w:t xml:space="preserve">Omvang van de werkzaamheden die door de gegadigde en de andere deelnemers in </w:t>
            </w:r>
            <w:r w:rsidR="00E54DC1">
              <w:t>het samenwerkingsverband</w:t>
            </w:r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3D65F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83D65FE" w14:textId="77777777" w:rsidR="00583EA0" w:rsidRDefault="00583EA0">
            <w:pPr>
              <w:rPr>
                <w:highlight w:val="lightGray"/>
              </w:rPr>
            </w:pPr>
          </w:p>
          <w:p w14:paraId="283D65F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283D6600" w14:textId="77777777" w:rsidR="00583EA0" w:rsidRDefault="00583EA0">
            <w:pPr>
              <w:rPr>
                <w:highlight w:val="lightGray"/>
              </w:rPr>
            </w:pPr>
          </w:p>
          <w:p w14:paraId="283D66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16BC983B" w14:textId="77777777" w:rsidR="00E54DC1" w:rsidRDefault="00E54DC1"/>
    <w:sectPr w:rsidR="00E54DC1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9429" w14:textId="77777777" w:rsidR="007F338A" w:rsidRDefault="007F338A" w:rsidP="000725FF">
      <w:pPr>
        <w:spacing w:line="240" w:lineRule="auto"/>
      </w:pPr>
      <w:r>
        <w:separator/>
      </w:r>
    </w:p>
  </w:endnote>
  <w:endnote w:type="continuationSeparator" w:id="0">
    <w:p w14:paraId="7CA8188E" w14:textId="77777777" w:rsidR="007F338A" w:rsidRDefault="007F338A" w:rsidP="00072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5205" w14:textId="77777777" w:rsidR="007F338A" w:rsidRDefault="007F338A" w:rsidP="000725FF">
      <w:pPr>
        <w:spacing w:line="240" w:lineRule="auto"/>
      </w:pPr>
      <w:r>
        <w:separator/>
      </w:r>
    </w:p>
  </w:footnote>
  <w:footnote w:type="continuationSeparator" w:id="0">
    <w:p w14:paraId="5D1D351D" w14:textId="77777777" w:rsidR="007F338A" w:rsidRDefault="007F338A" w:rsidP="00072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A494" w14:textId="2D069C2E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Gemeente Amsterdam</w:t>
    </w:r>
  </w:p>
  <w:p w14:paraId="7D29888C" w14:textId="5E042E2B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AI2026-0040 SOK Ingenieursdiensten</w:t>
    </w:r>
    <w:r w:rsidR="00247D46">
      <w:rPr>
        <w:sz w:val="17"/>
        <w:szCs w:val="17"/>
      </w:rPr>
      <w:t xml:space="preserve"> </w:t>
    </w:r>
    <w:r w:rsidR="00247D46" w:rsidRPr="00247D46">
      <w:rPr>
        <w:sz w:val="17"/>
        <w:szCs w:val="17"/>
      </w:rPr>
      <w:t>Noord, Zuidoost, Nieuw-West en Haven-Stad</w:t>
    </w:r>
  </w:p>
  <w:p w14:paraId="35F9A116" w14:textId="0BDC42D9" w:rsidR="000725FF" w:rsidRPr="000725FF" w:rsidRDefault="000725FF">
    <w:pPr>
      <w:pStyle w:val="Koptekst"/>
      <w:rPr>
        <w:sz w:val="17"/>
        <w:szCs w:val="17"/>
      </w:rPr>
    </w:pPr>
    <w:r w:rsidRPr="000725FF">
      <w:rPr>
        <w:sz w:val="17"/>
        <w:szCs w:val="17"/>
      </w:rPr>
      <w:t>Bijlage 9 – Modelformulier referentiewerken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8170221">
    <w:abstractNumId w:val="0"/>
  </w:num>
  <w:num w:numId="2" w16cid:durableId="506403993">
    <w:abstractNumId w:val="3"/>
  </w:num>
  <w:num w:numId="3" w16cid:durableId="1445616338">
    <w:abstractNumId w:val="7"/>
  </w:num>
  <w:num w:numId="4" w16cid:durableId="1321035682">
    <w:abstractNumId w:val="6"/>
  </w:num>
  <w:num w:numId="5" w16cid:durableId="710568383">
    <w:abstractNumId w:val="0"/>
  </w:num>
  <w:num w:numId="6" w16cid:durableId="1279138926">
    <w:abstractNumId w:val="2"/>
  </w:num>
  <w:num w:numId="7" w16cid:durableId="3015064">
    <w:abstractNumId w:val="5"/>
  </w:num>
  <w:num w:numId="8" w16cid:durableId="426266557">
    <w:abstractNumId w:val="4"/>
  </w:num>
  <w:num w:numId="9" w16cid:durableId="1799252335">
    <w:abstractNumId w:val="7"/>
  </w:num>
  <w:num w:numId="10" w16cid:durableId="187571771">
    <w:abstractNumId w:val="6"/>
  </w:num>
  <w:num w:numId="11" w16cid:durableId="954479923">
    <w:abstractNumId w:val="6"/>
  </w:num>
  <w:num w:numId="12" w16cid:durableId="1344353598">
    <w:abstractNumId w:val="6"/>
  </w:num>
  <w:num w:numId="13" w16cid:durableId="1164248561">
    <w:abstractNumId w:val="6"/>
  </w:num>
  <w:num w:numId="14" w16cid:durableId="306395527">
    <w:abstractNumId w:val="6"/>
  </w:num>
  <w:num w:numId="15" w16cid:durableId="259878046">
    <w:abstractNumId w:val="6"/>
  </w:num>
  <w:num w:numId="16" w16cid:durableId="1456630795">
    <w:abstractNumId w:val="6"/>
  </w:num>
  <w:num w:numId="17" w16cid:durableId="1814374022">
    <w:abstractNumId w:val="6"/>
  </w:num>
  <w:num w:numId="18" w16cid:durableId="1153377107">
    <w:abstractNumId w:val="6"/>
  </w:num>
  <w:num w:numId="19" w16cid:durableId="829055824">
    <w:abstractNumId w:val="4"/>
  </w:num>
  <w:num w:numId="20" w16cid:durableId="993681490">
    <w:abstractNumId w:val="7"/>
  </w:num>
  <w:num w:numId="21" w16cid:durableId="1936477819">
    <w:abstractNumId w:val="0"/>
  </w:num>
  <w:num w:numId="22" w16cid:durableId="1154493514">
    <w:abstractNumId w:val="2"/>
  </w:num>
  <w:num w:numId="23" w16cid:durableId="230893303">
    <w:abstractNumId w:val="5"/>
  </w:num>
  <w:num w:numId="24" w16cid:durableId="258101153">
    <w:abstractNumId w:val="0"/>
  </w:num>
  <w:num w:numId="25" w16cid:durableId="541599548">
    <w:abstractNumId w:val="0"/>
  </w:num>
  <w:num w:numId="26" w16cid:durableId="513812462">
    <w:abstractNumId w:val="0"/>
  </w:num>
  <w:num w:numId="27" w16cid:durableId="681399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725FF"/>
    <w:rsid w:val="000B46D8"/>
    <w:rsid w:val="000C5D8B"/>
    <w:rsid w:val="00177A29"/>
    <w:rsid w:val="00247D46"/>
    <w:rsid w:val="002B5524"/>
    <w:rsid w:val="003056D9"/>
    <w:rsid w:val="003B3222"/>
    <w:rsid w:val="00424DED"/>
    <w:rsid w:val="00482A4F"/>
    <w:rsid w:val="004D52FF"/>
    <w:rsid w:val="00527398"/>
    <w:rsid w:val="00583EA0"/>
    <w:rsid w:val="00632123"/>
    <w:rsid w:val="00756E42"/>
    <w:rsid w:val="007C68B3"/>
    <w:rsid w:val="007F338A"/>
    <w:rsid w:val="00805B40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C1768"/>
    <w:rsid w:val="00E54DC1"/>
    <w:rsid w:val="00E620CA"/>
    <w:rsid w:val="00EB1492"/>
    <w:rsid w:val="00F12F0D"/>
    <w:rsid w:val="00F16E1D"/>
    <w:rsid w:val="00F24BD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D6598"/>
  <w15:docId w15:val="{449195FA-3353-4934-961D-B5965979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0725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725FF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0725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725FF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02976BE012221E44B1755A7382ADD183" ma:contentTypeVersion="10" ma:contentTypeDescription="Aan dit standaarddocument kleven alle metagegevens die mogelijk van belang zijn op documentniveau, bijvoorbeeld om bepaalde processen uit te kunnen voeren." ma:contentTypeScope="" ma:versionID="35783c60e0239be10dcb58d43097c837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615ddd84562a715e02ca6189e0fe7d0d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8a67555-670c-498b-9db5-f5c3fe86dad2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8a67555-670c-498b-9db5-f5c3fe86dad2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A890CB67-BF4A-4E22-911E-1E254C3D9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38A1F-B38E-4C2E-84D8-5FA9C358AC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61F5A3-3FC6-4F8E-A08D-A497B1054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6F6370-1BA4-43E6-9801-62986DDCBD8F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Demir, Sadettin</cp:lastModifiedBy>
  <cp:revision>8</cp:revision>
  <dcterms:created xsi:type="dcterms:W3CDTF">2018-08-07T10:53:00Z</dcterms:created>
  <dcterms:modified xsi:type="dcterms:W3CDTF">2026-07-29T09:07:00Z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0x0101006EE0887428AA3340B2884DF1130CF73B0002976BE012221E44B1755A7382ADD183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</Properties>
</file>